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913411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ВСЕРОССИЙСКАЯ ОЛИМПИАДА ШКОЛЬНИКОВ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ЛИТЕРАТУРА. 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5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-202</w:t>
      </w:r>
      <w:r>
        <w:rPr>
          <w:rFonts w:hint="default"/>
          <w:color w:val="000000"/>
          <w:spacing w:val="0"/>
          <w:w w:val="100"/>
          <w:position w:val="0"/>
          <w:shd w:val="clear" w:color="auto" w:fill="auto"/>
          <w:lang w:val="en-US" w:eastAsia="ru-RU" w:bidi="ru-RU"/>
        </w:rPr>
        <w:t>6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уч. г.</w:t>
      </w:r>
    </w:p>
    <w:p w14:paraId="77B4765A">
      <w:pPr>
        <w:pStyle w:val="5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ШКОЛЬНЫЙ ЭТАП. 11 КЛАСС</w:t>
      </w:r>
    </w:p>
    <w:p w14:paraId="211FE740">
      <w:pPr>
        <w:pStyle w:val="5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3.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Узнайте персонажа отечественной литературы по его цитате/ реплике.</w:t>
      </w:r>
    </w:p>
    <w:p w14:paraId="32B8B823">
      <w:pPr>
        <w:pStyle w:val="5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 Ну, так вот вам, так сказать, и примерчик на будущее, - то есть не подумайте, чтоб я вас учить осмелился: эвона ведь вы какие статьи о преступлениях печатаете! Нет-с, а так, в виде факта, примерчик осмелюсь представить, - так вот считай я, например, того, другого, третьего за преступника, ну зачем, спрошу, буду я его раньше срока беспокоить, хотя бы я и улики против него имел-с? Иного я и обязан, например, заарестовать поскорее, а другой ведь не такого характера, право-с; так отчего ж бы и не дать ему погулять по городу, хе-хе-с!</w:t>
      </w:r>
    </w:p>
    <w:p w14:paraId="009BBDED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Напишите имя и отчество персонажа. Запишите в поле ответа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два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слова через пробел.</w:t>
      </w:r>
    </w:p>
    <w:p w14:paraId="21377E0A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Образец: Иван Андреевич</w:t>
      </w:r>
    </w:p>
    <w:p w14:paraId="33670AC4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Напишите фамилию автора произведения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(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одно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слово).</w:t>
      </w:r>
    </w:p>
    <w:p w14:paraId="399E683C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73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название произведения без кавычек.</w:t>
      </w:r>
    </w:p>
    <w:p w14:paraId="5DA9AA48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Образец: Мастер и Маргарита</w:t>
      </w:r>
    </w:p>
    <w:p w14:paraId="257DBE99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6.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Узнайте персонажа зарубежной литературы по цитате.</w:t>
      </w:r>
    </w:p>
    <w:p w14:paraId="10DFF2CC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Палач, твоя теперь я, вся твоя!</w:t>
      </w:r>
    </w:p>
    <w:p w14:paraId="2271DAAE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Свою бы дочь я только накормила:</w:t>
      </w:r>
    </w:p>
    <w:p w14:paraId="094B7651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Всю ночь её в слезах ласкала я...</w:t>
      </w:r>
    </w:p>
    <w:p w14:paraId="40AAA733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Её украли, чтобы я тужила,</w:t>
      </w:r>
    </w:p>
    <w:p w14:paraId="39851CAC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говорят, что я её убила.</w:t>
      </w:r>
    </w:p>
    <w:p w14:paraId="1FB9E68B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 никогда не буду весела:</w:t>
      </w:r>
    </w:p>
    <w:p w14:paraId="176554B0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Ведь про меня и песня ходит злая...</w:t>
      </w:r>
    </w:p>
    <w:p w14:paraId="1C9EA8E9">
      <w:pPr>
        <w:pStyle w:val="5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66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Такая в сказке, правда, мать была, Но разве я такая?</w:t>
      </w:r>
    </w:p>
    <w:p w14:paraId="3D158BB8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2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имя персонажа.</w:t>
      </w:r>
    </w:p>
    <w:p w14:paraId="5DCA73B3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фамилию автора произведения.</w:t>
      </w:r>
    </w:p>
    <w:p w14:paraId="0D8EE079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название произведения без кавычек.</w:t>
      </w:r>
    </w:p>
    <w:p w14:paraId="41C30768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87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Выберите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признака, присущие роману как жанру.</w:t>
      </w:r>
    </w:p>
    <w:p w14:paraId="0A68A637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эпический род</w:t>
      </w:r>
    </w:p>
    <w:p w14:paraId="4DB81330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история частного (индивидуального) героя</w:t>
      </w:r>
    </w:p>
    <w:p w14:paraId="73CA8376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наличие любовного конфликта</w:t>
      </w:r>
    </w:p>
    <w:p w14:paraId="39112F20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бытовой реализм</w:t>
      </w:r>
    </w:p>
    <w:p w14:paraId="5965CF38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прозаическая форма</w:t>
      </w:r>
    </w:p>
    <w:p w14:paraId="30098709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значительный объём</w:t>
      </w:r>
    </w:p>
    <w:p w14:paraId="167FE704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97"/>
        </w:tabs>
        <w:bidi w:val="0"/>
        <w:spacing w:before="0" w:after="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Выберите из приведённых отрывков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, которые являются фрагментами романов.</w:t>
      </w:r>
    </w:p>
    <w:p w14:paraId="06C38DB3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Исход удачный. -</w:t>
      </w:r>
    </w:p>
    <w:p w14:paraId="74917B06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Светлейшие монархи, излагать,</w:t>
      </w:r>
    </w:p>
    <w:p w14:paraId="0D62DF61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есть величество и что есть долг,</w:t>
      </w:r>
    </w:p>
    <w:p w14:paraId="6A2B010B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Зачем день - день, ночь - ночь и время - время,</w:t>
      </w:r>
    </w:p>
    <w:p w14:paraId="7C26B94E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То было б расточать ночь, день и время.</w:t>
      </w:r>
    </w:p>
    <w:p w14:paraId="1AF74AC3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так как краткость есть душа ума,</w:t>
      </w:r>
    </w:p>
    <w:p w14:paraId="685EB78A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 многословье - бренные прикрасы,</w:t>
      </w:r>
    </w:p>
    <w:p w14:paraId="7855BD78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 буду краток. Принц, ваш сын, безумен:</w:t>
      </w:r>
    </w:p>
    <w:p w14:paraId="2192419D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Безумен, ибо в чём и есть безумье,</w:t>
      </w:r>
    </w:p>
    <w:p w14:paraId="7317D26A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именно не в том, чтоб быть безумным?</w:t>
      </w:r>
    </w:p>
    <w:p w14:paraId="49A47D07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Но это пусть.</w:t>
      </w:r>
    </w:p>
    <w:p w14:paraId="6A90DEC5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В соседней комнате зашумело женское платье. Как будто очнувшись, князь Андрей встряхнулся, и лицо его приняло то же выражение, какое оно имело в гостиной Анны Павловны. Пьер спустил ноги с дивана. Вошла княгиня. Она была уже в другом, домашнем, но столь же элегантном и свежем платье. Князь Андрей встал, учтиво подвигая ей кресло.</w:t>
      </w:r>
    </w:p>
    <w:p w14:paraId="44B7468D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Как рано мог он лицемерить,</w:t>
      </w:r>
    </w:p>
    <w:p w14:paraId="02F73325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Таить надежду, ревновать,</w:t>
      </w:r>
    </w:p>
    <w:p w14:paraId="71B908E8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Разуверять, заставить верить,</w:t>
      </w:r>
    </w:p>
    <w:p w14:paraId="2F7B46B6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Казаться мрачным, изнывать,</w:t>
      </w:r>
    </w:p>
    <w:p w14:paraId="4B5DDB08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Являться гордым и послушным,</w:t>
      </w:r>
    </w:p>
    <w:p w14:paraId="4514DB0D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Внимательным иль равнодушным!</w:t>
      </w:r>
    </w:p>
    <w:p w14:paraId="0A55EF8F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томно был он молчалив,</w:t>
      </w:r>
    </w:p>
    <w:p w14:paraId="2FB23697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пламенно красноречив,</w:t>
      </w:r>
    </w:p>
    <w:p w14:paraId="1D2AB391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сердечных письмах как небрежен!</w:t>
      </w:r>
    </w:p>
    <w:p w14:paraId="00AE780E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Одним дыша, одно любя,</w:t>
      </w:r>
    </w:p>
    <w:p w14:paraId="274D185B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он умел забыть себя!</w:t>
      </w:r>
    </w:p>
    <w:p w14:paraId="43678B5F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взор его был быстр и нежен,</w:t>
      </w:r>
    </w:p>
    <w:p w14:paraId="057265D1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Стыдлив и дерзок, а порой</w:t>
      </w:r>
    </w:p>
    <w:p w14:paraId="7F10CD37">
      <w:pPr>
        <w:pStyle w:val="5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Блистал послушною слезой!</w:t>
      </w:r>
    </w:p>
    <w:p w14:paraId="471D2C7D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Саженях в семидесяти от монастырской стены, подле берёзовой рощицы, среди зелёного луга, стоит пустая хижина, без дверей, без окончин, без полу; кровля давно сгнила и обвалилась. В этой хижине лет за тридцать перед сим жила прекрасная, любезная Лиза с старушкою, матерью своею.</w:t>
      </w:r>
    </w:p>
    <w:p w14:paraId="31D00EB2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Поэт провёл рукою по лицу, как человек, только что очнувшийся, и увидел, что на Патриарших вечер.</w:t>
      </w:r>
    </w:p>
    <w:p w14:paraId="35719B5C">
      <w:pPr>
        <w:pStyle w:val="5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Вода в пруде почернела, и лёгкая лодочка уже скользила по ней, и слышался плеск весла и смешки какой-то гражданки в лодочке. В аллеях на скамейках появилась публика, но опять-таки на всех трёх сторонах квадрата, кроме той, где были наши собеседники.</w:t>
      </w:r>
    </w:p>
    <w:p w14:paraId="354FDC5E">
      <w:pPr>
        <w:pStyle w:val="5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И вот однажды под вечер он обедал в саду, а дама в берете подходила не спеша, чтобы занять соседний стол. Её выражение, походка, платье, причёска говорили ему, что она из порядочного общества, замужем, в Ялте в первый раз и одна, что ей скучно здесь... В рассказах о нечистоте местных нравов много неправды, он презирал их и знал, что такие рассказы в большинстве сочиняются людьми, которые сами бы охотно грешили, если б умели, но, когда дама села за соседний стол в трёх шагах от него, ему вспомнились эти рассказы о лёгких победах, о поездках в горы, и соблазнительная мысль о скорой, мимолётной связи, о романе с неизвестною женщиной, которой не знаешь по имени и фамилии, вдруг овладела им.</w:t>
      </w:r>
    </w:p>
    <w:p w14:paraId="321F2EDF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11.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предыдущем задании приведён фрагмент из исторического романа.</w:t>
      </w:r>
    </w:p>
    <w:p w14:paraId="21023189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366"/>
        </w:tabs>
        <w:bidi w:val="0"/>
        <w:spacing w:before="0" w:after="1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Кто автор этого романа? Напишите фамилию автора </w:t>
      </w:r>
      <w:r>
        <w:rPr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(одно слово)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 w14:paraId="2AFBB56F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96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 называется этот роман?</w:t>
      </w:r>
    </w:p>
    <w:p w14:paraId="646936E8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Напишите название произведения без кавычек.</w:t>
      </w:r>
    </w:p>
    <w:p w14:paraId="0042C4C6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Образец: Мастер и Маргарита</w:t>
      </w:r>
    </w:p>
    <w:p w14:paraId="4270D765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496"/>
        </w:tabs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 каким литературным направлением он соотносится?</w:t>
      </w:r>
    </w:p>
    <w:p w14:paraId="6437434C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Запишите ответ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одним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именительном падеже, единственном числе.</w:t>
      </w:r>
    </w:p>
    <w:p w14:paraId="79A9E564">
      <w:pPr>
        <w:pStyle w:val="5"/>
        <w:keepNext w:val="0"/>
        <w:keepLines w:val="0"/>
        <w:widowControl w:val="0"/>
        <w:shd w:val="clear" w:color="auto" w:fill="auto"/>
        <w:bidi w:val="0"/>
        <w:spacing w:before="0" w:after="240" w:line="240" w:lineRule="auto"/>
        <w:ind w:left="0" w:right="0" w:firstLine="0"/>
        <w:jc w:val="both"/>
        <w:sectPr>
          <w:headerReference r:id="rId6" w:type="first"/>
          <w:footerReference r:id="rId8" w:type="first"/>
          <w:headerReference r:id="rId5" w:type="default"/>
          <w:footerReference r:id="rId7" w:type="default"/>
          <w:footnotePr>
            <w:numFmt w:val="decimal"/>
          </w:footnotePr>
          <w:pgSz w:w="11900" w:h="16840"/>
          <w:pgMar w:top="1244" w:right="1022" w:bottom="1734" w:left="1008" w:header="0" w:footer="3" w:gutter="0"/>
          <w:pgNumType w:start="1"/>
          <w:cols w:space="720" w:num="1"/>
          <w:titlePg/>
          <w:rtlGutter w:val="0"/>
          <w:docGrid w:linePitch="360" w:charSpace="0"/>
        </w:sectPr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Ответ, написанный с ошибкой или опечаткой, засчитываться не будет.</w:t>
      </w:r>
    </w:p>
    <w:p w14:paraId="572491E6">
      <w:pPr>
        <w:pStyle w:val="9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Всероссийская олимпиада школьников. Литература. 2024-2025 учебный год.</w:t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br w:type="textWrapping"/>
      </w:r>
      <w:r>
        <w:rPr>
          <w:color w:val="000000"/>
          <w:spacing w:val="0"/>
          <w:w w:val="100"/>
          <w:position w:val="0"/>
          <w:sz w:val="24"/>
          <w:szCs w:val="24"/>
          <w:shd w:val="clear" w:color="auto" w:fill="auto"/>
          <w:lang w:val="ru-RU" w:eastAsia="ru-RU" w:bidi="ru-RU"/>
        </w:rPr>
        <w:t>Школьный этап. 11 класс</w:t>
      </w:r>
    </w:p>
    <w:p w14:paraId="32BA4868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Узнайте персонажа произведения по иллюстрации. Обратите внимание, что иллюстрации могут быть лишние.</w:t>
      </w:r>
    </w:p>
    <w:p w14:paraId="29BF1678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Персонажи:</w:t>
      </w:r>
    </w:p>
    <w:p w14:paraId="62F8E37B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Клавдий</w:t>
      </w:r>
    </w:p>
    <w:p w14:paraId="3FD081BF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Мармеладов</w:t>
      </w:r>
    </w:p>
    <w:p w14:paraId="639B30A1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Аркадий</w:t>
      </w:r>
    </w:p>
    <w:p w14:paraId="333D7C02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Беликов</w:t>
      </w:r>
    </w:p>
    <w:p w14:paraId="7A1CF1D1">
      <w:pPr>
        <w:pStyle w:val="5"/>
        <w:keepNext w:val="0"/>
        <w:keepLines w:val="0"/>
        <w:widowControl w:val="0"/>
        <w:shd w:val="clear" w:color="auto" w:fill="auto"/>
        <w:bidi w:val="0"/>
        <w:spacing w:before="0" w:after="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Штольц</w:t>
      </w:r>
    </w:p>
    <w:p w14:paraId="64F1049C">
      <w:pPr>
        <w:widowControl w:val="0"/>
        <w:jc w:val="center"/>
        <w:rPr>
          <w:sz w:val="2"/>
          <w:szCs w:val="2"/>
        </w:rPr>
        <w:sectPr>
          <w:headerReference r:id="rId9" w:type="default"/>
          <w:footerReference r:id="rId10" w:type="default"/>
          <w:footnotePr>
            <w:numFmt w:val="decimal"/>
          </w:footnotePr>
          <w:pgSz w:w="11900" w:h="16840"/>
          <w:pgMar w:top="702" w:right="1018" w:bottom="928" w:left="1013" w:header="274" w:footer="3" w:gutter="0"/>
          <w:cols w:space="720" w:num="1"/>
          <w:rtlGutter w:val="0"/>
          <w:docGrid w:linePitch="360" w:charSpace="0"/>
        </w:sectPr>
      </w:pPr>
      <w:r>
        <w:drawing>
          <wp:inline distT="0" distB="0" distL="114300" distR="114300">
            <wp:extent cx="6266815" cy="5559425"/>
            <wp:effectExtent l="0" t="0" r="635" b="3175"/>
            <wp:docPr id="9" name="Picut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utre 9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66815" cy="555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3239F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2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Соотнесите название произведения и портрет автора.</w:t>
      </w:r>
    </w:p>
    <w:p w14:paraId="3057950C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Произведения:</w:t>
      </w:r>
    </w:p>
    <w:p w14:paraId="0A8F30F9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«Железная воля»</w:t>
      </w:r>
    </w:p>
    <w:p w14:paraId="2A4E5B21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«Пер Гюнт»</w:t>
      </w:r>
    </w:p>
    <w:p w14:paraId="694FFDC2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«Окаянные дни»</w:t>
      </w:r>
    </w:p>
    <w:p w14:paraId="32C86DC1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«Штосс»</w:t>
      </w:r>
    </w:p>
    <w:p w14:paraId="16E92890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«Медведь»</w:t>
      </w:r>
    </w:p>
    <w:p w14:paraId="45097ED9">
      <w:pPr>
        <w:widowControl w:val="0"/>
        <w:spacing w:line="1" w:lineRule="exact"/>
        <w:sectPr>
          <w:headerReference r:id="rId11" w:type="default"/>
          <w:footerReference r:id="rId12" w:type="default"/>
          <w:footnotePr>
            <w:numFmt w:val="decimal"/>
          </w:footnotePr>
          <w:pgSz w:w="11900" w:h="16840"/>
          <w:pgMar w:top="1580" w:right="1018" w:bottom="1580" w:left="1013" w:header="0" w:footer="3" w:gutter="0"/>
          <w:cols w:space="720" w:num="1"/>
          <w:rtlGutter w:val="0"/>
          <w:docGrid w:linePitch="360" w:charSpace="0"/>
        </w:sectPr>
      </w:pPr>
      <w:r>
        <w:drawing>
          <wp:anchor distT="394970" distB="2590800" distL="103505" distR="0" simplePos="0" relativeHeight="251660288" behindDoc="0" locked="0" layoutInCell="1" allowOverlap="1">
            <wp:simplePos x="0" y="0"/>
            <wp:positionH relativeFrom="page">
              <wp:posOffset>804545</wp:posOffset>
            </wp:positionH>
            <wp:positionV relativeFrom="paragraph">
              <wp:posOffset>394970</wp:posOffset>
            </wp:positionV>
            <wp:extent cx="1774190" cy="2194560"/>
            <wp:effectExtent l="0" t="0" r="16510" b="15240"/>
            <wp:wrapTopAndBottom/>
            <wp:docPr id="14" name="Shap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Shape 1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219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701040</wp:posOffset>
                </wp:positionH>
                <wp:positionV relativeFrom="paragraph">
                  <wp:posOffset>127000</wp:posOffset>
                </wp:positionV>
                <wp:extent cx="1593850" cy="222250"/>
                <wp:effectExtent l="0" t="0" r="0" b="0"/>
                <wp:wrapNone/>
                <wp:docPr id="16" name="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385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4C0256F">
                            <w:pPr>
                              <w:pStyle w:val="1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Портреты авторов: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6" o:spid="_x0000_s1026" o:spt="202" type="#_x0000_t202" style="position:absolute;left:0pt;margin-left:55.2pt;margin-top:10pt;height:17.5pt;width:125.5pt;mso-position-horizontal-relative:page;z-index:251661312;mso-width-relative:page;mso-height-relative:page;" filled="f" stroked="f" coordsize="21600,21600" o:gfxdata="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O0Omj3VAAAACQEAAA8AAAAAAAAA&#10;AQAgAAAAIgAAAGRycy9kb3ducmV2LnhtbFBLAQIUABQAAAAIAIdO4kCDIy2wogEAAGYDAAAOAAAA&#10;AAAAAAEAIAAAACQBAABkcnMvZTJvRG9jLnhtbFBLBQYAAAAABgAGAFkBAAA4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C0256F">
                      <w:pPr>
                        <w:pStyle w:val="1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Портреты авторов: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386080" distB="2587625" distL="0" distR="0" simplePos="0" relativeHeight="251660288" behindDoc="0" locked="0" layoutInCell="1" allowOverlap="1">
            <wp:simplePos x="0" y="0"/>
            <wp:positionH relativeFrom="page">
              <wp:posOffset>2990215</wp:posOffset>
            </wp:positionH>
            <wp:positionV relativeFrom="paragraph">
              <wp:posOffset>386080</wp:posOffset>
            </wp:positionV>
            <wp:extent cx="1572895" cy="2206625"/>
            <wp:effectExtent l="0" t="0" r="8255" b="3175"/>
            <wp:wrapTopAndBottom/>
            <wp:docPr id="18" name="Shape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Shape 1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72895" cy="2206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3688080</wp:posOffset>
                </wp:positionH>
                <wp:positionV relativeFrom="paragraph">
                  <wp:posOffset>2607945</wp:posOffset>
                </wp:positionV>
                <wp:extent cx="179705" cy="234950"/>
                <wp:effectExtent l="0" t="0" r="0" b="0"/>
                <wp:wrapNone/>
                <wp:docPr id="20" name="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2349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287B196">
                            <w:pPr>
                              <w:pStyle w:val="1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2)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0" o:spid="_x0000_s1026" o:spt="202" type="#_x0000_t202" style="position:absolute;left:0pt;margin-left:290.4pt;margin-top:205.35pt;height:18.5pt;width:14.15pt;mso-position-horizontal-relative:page;z-index:251661312;mso-width-relative:page;mso-height-relative:page;" filled="f" stroked="f" coordsize="21600,21600" o:gfxdata="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yBLrEdoAAAALAQAA&#10;DwAAAAAAAAABACAAAAAiAAAAZHJzL2Rvd25yZXYueG1sUEsBAhQAFAAAAAgAh07iQD7H6CqlAQAA&#10;ZQ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287B196">
                      <w:pPr>
                        <w:pStyle w:val="1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2)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550545" distB="2752090" distL="0" distR="0" simplePos="0" relativeHeight="251660288" behindDoc="0" locked="0" layoutInCell="1" allowOverlap="1">
            <wp:simplePos x="0" y="0"/>
            <wp:positionH relativeFrom="page">
              <wp:posOffset>4925695</wp:posOffset>
            </wp:positionH>
            <wp:positionV relativeFrom="paragraph">
              <wp:posOffset>550545</wp:posOffset>
            </wp:positionV>
            <wp:extent cx="1877695" cy="1877695"/>
            <wp:effectExtent l="0" t="0" r="8255" b="8255"/>
            <wp:wrapTopAndBottom/>
            <wp:docPr id="22" name="Shape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Shape 2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77695" cy="187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5779135</wp:posOffset>
                </wp:positionH>
                <wp:positionV relativeFrom="paragraph">
                  <wp:posOffset>2595880</wp:posOffset>
                </wp:positionV>
                <wp:extent cx="173990" cy="222250"/>
                <wp:effectExtent l="0" t="0" r="0" b="0"/>
                <wp:wrapNone/>
                <wp:docPr id="24" name="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222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8D3209">
                            <w:pPr>
                              <w:pStyle w:val="1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3)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4" o:spid="_x0000_s1026" o:spt="202" type="#_x0000_t202" style="position:absolute;left:0pt;margin-left:455.05pt;margin-top:204.4pt;height:17.5pt;width:13.7pt;mso-position-horizontal-relative:page;z-index:251661312;mso-width-relative:page;mso-height-relative:page;" filled="f" stroked="f" coordsize="21600,21600" o:gfxdata="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MXpri2gAAAAsBAAAP&#10;AAAAAAAAAAEAIAAAACIAAABkcnMvZG93bnJldi54bWxQSwECFAAUAAAACACHTuJAUhApA6QBAABl&#10;AwAADgAAAAAAAAABACAAAAAp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98D3209">
                      <w:pPr>
                        <w:pStyle w:val="1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3)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802890" distB="222250" distL="0" distR="0" simplePos="0" relativeHeight="251660288" behindDoc="0" locked="0" layoutInCell="1" allowOverlap="1">
            <wp:simplePos x="0" y="0"/>
            <wp:positionH relativeFrom="page">
              <wp:posOffset>847090</wp:posOffset>
            </wp:positionH>
            <wp:positionV relativeFrom="paragraph">
              <wp:posOffset>2802890</wp:posOffset>
            </wp:positionV>
            <wp:extent cx="1688465" cy="2157730"/>
            <wp:effectExtent l="0" t="0" r="6985" b="13970"/>
            <wp:wrapTopAndBottom/>
            <wp:docPr id="26" name="Shap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Shape 2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88465" cy="21577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1600200</wp:posOffset>
                </wp:positionH>
                <wp:positionV relativeFrom="paragraph">
                  <wp:posOffset>4963795</wp:posOffset>
                </wp:positionV>
                <wp:extent cx="179705" cy="216535"/>
                <wp:effectExtent l="0" t="0" r="0" b="0"/>
                <wp:wrapNone/>
                <wp:docPr id="28" name="Shap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4BC8A8C">
                            <w:pPr>
                              <w:pStyle w:val="1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4)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8" o:spid="_x0000_s1026" o:spt="202" type="#_x0000_t202" style="position:absolute;left:0pt;margin-left:126pt;margin-top:390.85pt;height:17.05pt;width:14.15pt;mso-position-horizontal-relative:page;z-index:251661312;mso-width-relative:page;mso-height-relative:page;" filled="f" stroked="f" coordsize="21600,21600" o:gfxdata="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OLL6sNoAAAALAQAA&#10;DwAAAAAAAAABACAAAAAiAAAAZHJzL2Rvd25yZXYueG1sUEsBAhQAFAAAAAgAh07iQMu8zpalAQAA&#10;ZQMAAA4AAAAAAAAAAQAgAAAAKQEAAGRycy9lMm9Eb2MueG1sUEsFBgAAAAAGAAYAWQEAAEAFAAAA&#10;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4BC8A8C">
                      <w:pPr>
                        <w:pStyle w:val="1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4)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797175" distB="221615" distL="0" distR="0" simplePos="0" relativeHeight="251660288" behindDoc="0" locked="0" layoutInCell="1" allowOverlap="1">
            <wp:simplePos x="0" y="0"/>
            <wp:positionH relativeFrom="page">
              <wp:posOffset>2889250</wp:posOffset>
            </wp:positionH>
            <wp:positionV relativeFrom="paragraph">
              <wp:posOffset>2797175</wp:posOffset>
            </wp:positionV>
            <wp:extent cx="1774190" cy="2164080"/>
            <wp:effectExtent l="0" t="0" r="16510" b="7620"/>
            <wp:wrapTopAndBottom/>
            <wp:docPr id="30" name="Shap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Shape 30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74190" cy="2164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3693795</wp:posOffset>
                </wp:positionH>
                <wp:positionV relativeFrom="paragraph">
                  <wp:posOffset>4964430</wp:posOffset>
                </wp:positionV>
                <wp:extent cx="173990" cy="216535"/>
                <wp:effectExtent l="0" t="0" r="0" b="0"/>
                <wp:wrapNone/>
                <wp:docPr id="32" name="Shap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99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1C2C89A">
                            <w:pPr>
                              <w:pStyle w:val="1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5)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2" o:spid="_x0000_s1026" o:spt="202" type="#_x0000_t202" style="position:absolute;left:0pt;margin-left:290.85pt;margin-top:390.9pt;height:17.05pt;width:13.7pt;mso-position-horizontal-relative:page;z-index:251661312;mso-width-relative:page;mso-height-relative:page;" filled="f" stroked="f" coordsize="21600,21600" o:gfxdata="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DZirG62QAAAAsBAAAP&#10;AAAAAAAAAAEAIAAAACIAAABkcnMvZG93bnJldi54bWxQSwECFAAUAAAACACHTuJADzp0+6UBAABl&#10;AwAADgAAAAAAAAABACAAAAAoAQAAZHJzL2Uyb0RvYy54bWxQSwUGAAAAAAYABgBZAQAAP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1C2C89A">
                      <w:pPr>
                        <w:pStyle w:val="1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5)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2794000" distB="219710" distL="0" distR="0" simplePos="0" relativeHeight="251660288" behindDoc="0" locked="0" layoutInCell="1" allowOverlap="1">
            <wp:simplePos x="0" y="0"/>
            <wp:positionH relativeFrom="page">
              <wp:posOffset>5090160</wp:posOffset>
            </wp:positionH>
            <wp:positionV relativeFrom="paragraph">
              <wp:posOffset>2794000</wp:posOffset>
            </wp:positionV>
            <wp:extent cx="1810385" cy="2170430"/>
            <wp:effectExtent l="0" t="0" r="18415" b="1270"/>
            <wp:wrapTopAndBottom/>
            <wp:docPr id="34" name="Shap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Shape 34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21704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5775960</wp:posOffset>
                </wp:positionH>
                <wp:positionV relativeFrom="paragraph">
                  <wp:posOffset>4964430</wp:posOffset>
                </wp:positionV>
                <wp:extent cx="176530" cy="216535"/>
                <wp:effectExtent l="0" t="0" r="0" b="0"/>
                <wp:wrapNone/>
                <wp:docPr id="36" name="Shap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3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F14996E">
                            <w:pPr>
                              <w:pStyle w:val="11"/>
                              <w:keepNext w:val="0"/>
                              <w:keepLines w:val="0"/>
                              <w:widowControl w:val="0"/>
                              <w:shd w:val="clear" w:color="auto" w:fill="auto"/>
                              <w:bidi w:val="0"/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 w:val="0"/>
                                <w:bCs w:val="0"/>
                                <w:color w:val="000000"/>
                                <w:spacing w:val="0"/>
                                <w:w w:val="100"/>
                                <w:position w:val="0"/>
                                <w:shd w:val="clear" w:color="auto" w:fill="auto"/>
                                <w:lang w:val="ru-RU" w:eastAsia="ru-RU" w:bidi="ru-RU"/>
                              </w:rPr>
                              <w:t>6)</w:t>
                            </w:r>
                          </w:p>
                        </w:txbxContent>
                      </wps:txbx>
                      <wps:bodyPr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6" o:spid="_x0000_s1026" o:spt="202" type="#_x0000_t202" style="position:absolute;left:0pt;margin-left:454.8pt;margin-top:390.9pt;height:17.05pt;width:13.9pt;mso-position-horizontal-relative:page;z-index:251661312;mso-width-relative:page;mso-height-relative:page;" filled="f" stroked="f" coordsize="21600,21600" o:gfxdata="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JRhO3NoAAAALAQAADwAA&#10;AAAAAAABACAAAAAiAAAAZHJzL2Rvd25yZXYueG1sUEsBAhQAFAAAAAgAh07iQLANPvuiAQAAZQMA&#10;AA4AAAAAAAAAAQAgAAAAKQEAAGRycy9lMm9Eb2MueG1sUEsFBgAAAAAGAAYAWQEAAD0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4F14996E">
                      <w:pPr>
                        <w:pStyle w:val="11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 w:val="0"/>
                          <w:bCs w:val="0"/>
                          <w:color w:val="000000"/>
                          <w:spacing w:val="0"/>
                          <w:w w:val="100"/>
                          <w:position w:val="0"/>
                          <w:shd w:val="clear" w:color="auto" w:fill="auto"/>
                          <w:lang w:val="ru-RU" w:eastAsia="ru-RU" w:bidi="ru-RU"/>
                        </w:rPr>
                        <w:t>6)</w:t>
                      </w:r>
                    </w:p>
                  </w:txbxContent>
                </v:textbox>
              </v:shape>
            </w:pict>
          </mc:Fallback>
        </mc:AlternateContent>
      </w:r>
    </w:p>
    <w:p w14:paraId="6C394B79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-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15.</w:t>
      </w:r>
    </w:p>
    <w:p w14:paraId="643DB51E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2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Кому из перечисленных ниже отечественных писателей принадлежат следующие произведения?</w:t>
      </w:r>
    </w:p>
    <w:p w14:paraId="7E7867B7">
      <w:pPr>
        <w:pStyle w:val="5"/>
        <w:keepNext w:val="0"/>
        <w:keepLines w:val="0"/>
        <w:widowControl w:val="0"/>
        <w:shd w:val="clear" w:color="auto" w:fill="auto"/>
        <w:tabs>
          <w:tab w:val="left" w:pos="4421"/>
          <w:tab w:val="left" w:pos="5678"/>
          <w:tab w:val="left" w:pos="7594"/>
        </w:tabs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«Привидение в Инженерном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замке»,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«Соборяне»,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ab/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«Островитяне»,</w:t>
      </w:r>
    </w:p>
    <w:p w14:paraId="6AFF3FA3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«Запечатленный ангел»</w:t>
      </w:r>
    </w:p>
    <w:p w14:paraId="2DF4CB8B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311162FF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Н.В. Гоголь</w:t>
      </w:r>
    </w:p>
    <w:p w14:paraId="0F6FE544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В.Г. Короленко</w:t>
      </w:r>
    </w:p>
    <w:p w14:paraId="5C283D18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Н.С. Лесков</w:t>
      </w:r>
    </w:p>
    <w:p w14:paraId="5BFFC075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И.А. Гончаров</w:t>
      </w:r>
    </w:p>
    <w:p w14:paraId="41D22B32">
      <w:pPr>
        <w:pStyle w:val="5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М.Е. Салтыков-Щедрин</w:t>
      </w:r>
    </w:p>
    <w:p w14:paraId="404A5C2F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2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Какие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три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факта биографии писателя, чья фамилия является ответом на предыдущее задание, соответствуют действительности?</w:t>
      </w:r>
    </w:p>
    <w:p w14:paraId="53B0C48D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родился в Орловской губернии</w:t>
      </w:r>
    </w:p>
    <w:p w14:paraId="060AABFF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был писателем-символистом</w:t>
      </w:r>
    </w:p>
    <w:p w14:paraId="237981EE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служил чиновником</w:t>
      </w:r>
    </w:p>
    <w:p w14:paraId="6BB19A67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никогда не был женат</w:t>
      </w:r>
    </w:p>
    <w:p w14:paraId="4BD5CF49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умер в Москве</w:t>
      </w:r>
    </w:p>
    <w:p w14:paraId="1D299ADA">
      <w:pPr>
        <w:pStyle w:val="5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разделял многие взгляды Л.Н. Толстого</w:t>
      </w:r>
    </w:p>
    <w:p w14:paraId="300EDB52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2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Кому из перечисленных ниже зарубежных писателей принадлежат все следующие произведения?</w:t>
      </w:r>
    </w:p>
    <w:p w14:paraId="20A30A95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«Милый друг», «Пышка», «Мать уродов», «Жизнь»</w:t>
      </w:r>
    </w:p>
    <w:p w14:paraId="5653C642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6B10C9B3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Ги де Мопассан</w:t>
      </w:r>
    </w:p>
    <w:p w14:paraId="7BBD6980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Ч. Диккенс</w:t>
      </w:r>
    </w:p>
    <w:p w14:paraId="2CFC2C5A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Стендаль</w:t>
      </w:r>
    </w:p>
    <w:p w14:paraId="2D873F2B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О. Уайльд</w:t>
      </w:r>
    </w:p>
    <w:p w14:paraId="2985ABE2">
      <w:pPr>
        <w:pStyle w:val="5"/>
        <w:keepNext w:val="0"/>
        <w:keepLines w:val="0"/>
        <w:widowControl w:val="0"/>
        <w:shd w:val="clear" w:color="auto" w:fill="auto"/>
        <w:bidi w:val="0"/>
        <w:spacing w:before="0" w:after="32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Ф. Купер</w:t>
      </w:r>
    </w:p>
    <w:p w14:paraId="7DE671BD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каких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двух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из нижеследующих произведений присутствует мотив обманутой любви?</w:t>
      </w:r>
    </w:p>
    <w:p w14:paraId="582FD7F2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«Мцыри» М.Ю. Лермонтова</w:t>
      </w:r>
    </w:p>
    <w:p w14:paraId="6B3A3006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«Бедная Лиза» Н.М. Карамзина</w:t>
      </w:r>
    </w:p>
    <w:p w14:paraId="58BE7A30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«Ночь перед Рождеством» Н.В. Гоголя</w:t>
      </w:r>
    </w:p>
    <w:p w14:paraId="5DCEA784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«Пиковая дама» А.С. Пушкина</w:t>
      </w:r>
    </w:p>
    <w:p w14:paraId="22871EED">
      <w:pPr>
        <w:pStyle w:val="5"/>
        <w:keepNext w:val="0"/>
        <w:keepLines w:val="0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«Отцы и дети» И.С. Тургенева</w:t>
      </w:r>
    </w:p>
    <w:p w14:paraId="15B09CC7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Какие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две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черты объединяют эти произведения?</w:t>
      </w:r>
    </w:p>
    <w:p w14:paraId="236FD812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«Село Степанчиково и его обитатели», «Крокодил», «Двойник»</w:t>
      </w:r>
    </w:p>
    <w:p w14:paraId="436A1297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правильные ответы.</w:t>
      </w:r>
    </w:p>
    <w:p w14:paraId="5D850EC6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драмы</w:t>
      </w:r>
    </w:p>
    <w:p w14:paraId="26439E0E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прозаическая форма</w:t>
      </w:r>
    </w:p>
    <w:p w14:paraId="49A9FEE4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сатирические тексты</w:t>
      </w:r>
    </w:p>
    <w:p w14:paraId="3B8C090D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написаны разными авторами в одно время</w:t>
      </w:r>
    </w:p>
    <w:p w14:paraId="10D4F7D6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Д) принадлежат перу Ф.М. Достоевского</w:t>
      </w:r>
    </w:p>
    <w:p w14:paraId="258BCACB">
      <w:pPr>
        <w:pStyle w:val="5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Е) относятся к эпохе Романтизма</w:t>
      </w:r>
    </w:p>
    <w:p w14:paraId="4355256B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12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Что объединяет этих писателей?</w:t>
      </w:r>
    </w:p>
    <w:p w14:paraId="1CBCE164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А.П. Чехов и О. Генри</w:t>
      </w:r>
    </w:p>
    <w:p w14:paraId="609A450D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Выберите правильный ответ.</w:t>
      </w:r>
    </w:p>
    <w:p w14:paraId="60BCB157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жили в Германии</w:t>
      </w:r>
    </w:p>
    <w:p w14:paraId="18D59135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писали новеллы (рассказы)</w:t>
      </w:r>
    </w:p>
    <w:p w14:paraId="792BE2D1">
      <w:pPr>
        <w:pStyle w:val="5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состояли в переписке</w:t>
      </w:r>
    </w:p>
    <w:p w14:paraId="1BE1F37B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20-29.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Прочитайте стихотворение и ответьте на вопросы.</w:t>
      </w:r>
    </w:p>
    <w:p w14:paraId="68B39E4A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В.Я. Брюсов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</w:t>
      </w: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1873-1924)</w:t>
      </w:r>
    </w:p>
    <w:p w14:paraId="2433A26F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268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Атлантида</w:t>
      </w:r>
    </w:p>
    <w:p w14:paraId="6523213C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Над буйным хаосом стихийных сил</w:t>
      </w:r>
    </w:p>
    <w:p w14:paraId="0DC7EED4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  <w:tab w:val="left" w:pos="1445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Зажглось издревле Слово в человеке:</w:t>
      </w:r>
    </w:p>
    <w:p w14:paraId="6484F053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  <w:tab w:val="left" w:pos="1445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Твердь оживили имена светил,</w:t>
      </w:r>
    </w:p>
    <w:p w14:paraId="1506131D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30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Злак разошёлся с тварью, с сушей - реки.</w:t>
      </w:r>
    </w:p>
    <w:p w14:paraId="10623A17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Врубаясь в мир, ведя везде просеки,</w:t>
      </w:r>
    </w:p>
    <w:p w14:paraId="4282246D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Под свист пращи, под визги первых пил,</w:t>
      </w:r>
    </w:p>
    <w:p w14:paraId="74D1A4EA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Охотник, пастырь, плужник, кто чем был, -</w:t>
      </w:r>
    </w:p>
    <w:p w14:paraId="14981421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30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Вскрывали части тайны в каждом веке.</w:t>
      </w:r>
    </w:p>
    <w:p w14:paraId="6B391598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  <w:tab w:val="left" w:pos="1445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Впервые светоч из священных слов</w:t>
      </w:r>
    </w:p>
    <w:p w14:paraId="00771709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  <w:tab w:val="left" w:pos="1445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Зажгли Лемуры, хмурые гиганты;</w:t>
      </w:r>
    </w:p>
    <w:p w14:paraId="3CEDAD93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30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Его до неба вознесли Атланты.</w:t>
      </w:r>
    </w:p>
    <w:p w14:paraId="7D083FFF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Он заблистал для будущих веков,</w:t>
      </w:r>
    </w:p>
    <w:p w14:paraId="2B650065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И с той поры всё пламенней, всё шире</w:t>
      </w:r>
    </w:p>
    <w:p w14:paraId="32454062">
      <w:pPr>
        <w:pStyle w:val="5"/>
        <w:keepNext w:val="0"/>
        <w:keepLines w:val="0"/>
        <w:widowControl w:val="0"/>
        <w:numPr>
          <w:ilvl w:val="0"/>
          <w:numId w:val="2"/>
        </w:numPr>
        <w:shd w:val="clear" w:color="auto" w:fill="auto"/>
        <w:tabs>
          <w:tab w:val="left" w:pos="1433"/>
        </w:tabs>
        <w:bidi w:val="0"/>
        <w:spacing w:before="0" w:after="0" w:line="240" w:lineRule="auto"/>
        <w:ind w:left="0" w:right="0" w:firstLine="60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Сияла людям Мысль, как свет в эфире.</w:t>
      </w:r>
    </w:p>
    <w:p w14:paraId="07C163A7">
      <w:pPr>
        <w:pStyle w:val="5"/>
        <w:keepNext w:val="0"/>
        <w:keepLines w:val="0"/>
        <w:widowControl w:val="0"/>
        <w:shd w:val="clear" w:color="auto" w:fill="auto"/>
        <w:bidi w:val="0"/>
        <w:spacing w:before="0" w:after="300" w:line="240" w:lineRule="auto"/>
        <w:ind w:left="568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(1918)</w:t>
      </w:r>
    </w:p>
    <w:p w14:paraId="285B227E">
      <w:pPr>
        <w:pStyle w:val="5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val="left" w:pos="536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стихотворный размер.</w:t>
      </w:r>
    </w:p>
    <w:p w14:paraId="36107163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Запишите ответ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одним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словом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 именительном падеже единственном числе без дополнительных символов.</w:t>
      </w:r>
    </w:p>
    <w:p w14:paraId="0E71877E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Ответ, написанный с ошибкой или опечаткой, засчитываться не будет.</w:t>
      </w:r>
    </w:p>
    <w:p w14:paraId="7B538C3A"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86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21.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рифмовку текста, используя латинские буквы. Первые две строки заполнены для образца.</w:t>
      </w:r>
    </w:p>
    <w:tbl>
      <w:tblPr>
        <w:tblStyle w:val="3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67"/>
        <w:gridCol w:w="6787"/>
        <w:gridCol w:w="1814"/>
      </w:tblGrid>
      <w:tr w14:paraId="25FD065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bottom"/>
          </w:tcPr>
          <w:p w14:paraId="3D465DCE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(1)</w:t>
            </w:r>
          </w:p>
        </w:tc>
        <w:tc>
          <w:tcPr>
            <w:tcBorders>
              <w:top w:val="single" w:color="auto" w:sz="4" w:space="0"/>
            </w:tcBorders>
            <w:shd w:val="clear" w:color="auto" w:fill="auto"/>
            <w:vAlign w:val="bottom"/>
          </w:tcPr>
          <w:p w14:paraId="4ABD6CF1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Над буйным хаосом стихийных сил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0FFDBB30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</w:t>
            </w:r>
          </w:p>
        </w:tc>
      </w:tr>
      <w:tr w14:paraId="683F578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41" w:hRule="exact"/>
          <w:jc w:val="center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354A04A3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68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(2)</w:t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59A6847B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Зажглось издревле Слово в человеке: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22786302">
            <w:pPr>
              <w:pStyle w:val="15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</w:t>
            </w:r>
          </w:p>
        </w:tc>
      </w:tr>
    </w:tbl>
    <w:p w14:paraId="6298352F">
      <w:pPr>
        <w:pStyle w:val="13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91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22.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жанр произведения.</w:t>
      </w:r>
    </w:p>
    <w:p w14:paraId="3D0E8C0E">
      <w:pPr>
        <w:widowControl w:val="0"/>
        <w:spacing w:after="179" w:line="1" w:lineRule="exact"/>
      </w:pPr>
    </w:p>
    <w:p w14:paraId="0EF88527"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строках 6-7 используется троп. Назовите его. Ответьте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одним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словом в именительной падеже, единственном числе.</w:t>
      </w:r>
    </w:p>
    <w:p w14:paraId="2FD164C1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Ответ, написанный с ошибкой или опечаткой, засчитываться не будет.</w:t>
      </w:r>
    </w:p>
    <w:p w14:paraId="7983EA94"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1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Укажите строку, в которой есть сравнение.</w:t>
      </w:r>
    </w:p>
    <w:p w14:paraId="5B28D0E2"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Какое прямое значение у слова «светоч», входящего в состав метафоры в строке 9?</w:t>
      </w:r>
    </w:p>
    <w:p w14:paraId="6A55A062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человек</w:t>
      </w:r>
    </w:p>
    <w:p w14:paraId="03A7A324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факел</w:t>
      </w:r>
    </w:p>
    <w:p w14:paraId="15991CAE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истина</w:t>
      </w:r>
    </w:p>
    <w:p w14:paraId="62D7E089"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1"/>
        </w:tabs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Выпишите из первой СТРОФЫ эмоциональный эпитет в той форме, в какой он употреблён в тексте.</w:t>
      </w:r>
    </w:p>
    <w:p w14:paraId="501E3D04"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Какой(-ие) тип(-ы) рифмы используется(-ются) в данном стихотворении? Оценивается </w:t>
      </w:r>
      <w:r>
        <w:rPr>
          <w:b/>
          <w:bCs/>
          <w:color w:val="000000"/>
          <w:spacing w:val="0"/>
          <w:w w:val="100"/>
          <w:position w:val="0"/>
          <w:u w:val="single"/>
          <w:shd w:val="clear" w:color="auto" w:fill="auto"/>
          <w:lang w:val="ru-RU" w:eastAsia="ru-RU" w:bidi="ru-RU"/>
        </w:rPr>
        <w:t>полностью</w:t>
      </w: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</w:t>
      </w: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верный ответ.</w:t>
      </w:r>
    </w:p>
    <w:p w14:paraId="21F065AC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мужская</w:t>
      </w:r>
    </w:p>
    <w:p w14:paraId="39A8AC23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женская</w:t>
      </w:r>
    </w:p>
    <w:p w14:paraId="44331D7C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дактилическая</w:t>
      </w:r>
    </w:p>
    <w:p w14:paraId="663CA89C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Г) холостая</w:t>
      </w:r>
    </w:p>
    <w:p w14:paraId="784AE5C1"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Какой троп использован в строке 4?</w:t>
      </w:r>
    </w:p>
    <w:p w14:paraId="04A883F4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сравнение</w:t>
      </w:r>
    </w:p>
    <w:p w14:paraId="27BC3F21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антитеза</w:t>
      </w:r>
    </w:p>
    <w:p w14:paraId="020E697B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перифраз</w:t>
      </w:r>
    </w:p>
    <w:p w14:paraId="557E756C">
      <w:pPr>
        <w:pStyle w:val="5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val="left" w:pos="531"/>
        </w:tabs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С каким литературным направлением соотносится этот текст?</w:t>
      </w:r>
    </w:p>
    <w:p w14:paraId="7F504564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А) символизм</w:t>
      </w:r>
    </w:p>
    <w:p w14:paraId="4AE8C077">
      <w:pPr>
        <w:pStyle w:val="5"/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Б) экспрессионизм</w:t>
      </w:r>
    </w:p>
    <w:p w14:paraId="2192BA9A">
      <w:pPr>
        <w:pStyle w:val="5"/>
        <w:keepNext w:val="0"/>
        <w:keepLines w:val="0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ru-RU" w:eastAsia="ru-RU" w:bidi="ru-RU"/>
        </w:rPr>
        <w:t>В) неоромантизм</w:t>
      </w:r>
    </w:p>
    <w:sectPr>
      <w:footnotePr>
        <w:numFmt w:val="decimal"/>
      </w:footnotePr>
      <w:pgSz w:w="11900" w:h="16840"/>
      <w:pgMar w:top="1326" w:right="1017" w:bottom="2507" w:left="1015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A00789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3746500</wp:posOffset>
              </wp:positionH>
              <wp:positionV relativeFrom="page">
                <wp:posOffset>10107930</wp:posOffset>
              </wp:positionV>
              <wp:extent cx="67310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B065C24"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3" o:spid="_x0000_s1026" o:spt="202" type="#_x0000_t202" style="position:absolute;left:0pt;margin-left:295pt;margin-top:795.9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Esu39cAAAAN&#10;AQAADwAAAAAAAAABACAAAAAiAAAAZHJzL2Rvd25yZXYueG1sUEsBAhQAFAAAAAgAh07iQJOzmdqr&#10;AQAAbgMAAA4AAAAAAAAAAQAgAAAAJg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B065C24"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B22A1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3752215</wp:posOffset>
              </wp:positionH>
              <wp:positionV relativeFrom="page">
                <wp:posOffset>10189845</wp:posOffset>
              </wp:positionV>
              <wp:extent cx="39370" cy="100330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17CB125E"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5" o:spid="_x0000_s1026" o:spt="202" type="#_x0000_t202" style="position:absolute;left:0pt;margin-left:295.45pt;margin-top:802.35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FYK+92AAA&#10;AA0BAAAPAAAAAAAAAAEAIAAAACIAAABkcnMvZG93bnJldi54bWxQSwECFAAUAAAACACHTuJAgFoQ&#10;BawBAABu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7CB125E"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E42440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3752215</wp:posOffset>
              </wp:positionH>
              <wp:positionV relativeFrom="page">
                <wp:posOffset>10189845</wp:posOffset>
              </wp:positionV>
              <wp:extent cx="39370" cy="10033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4A1F261"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7" o:spid="_x0000_s1026" o:spt="202" type="#_x0000_t202" style="position:absolute;left:0pt;margin-left:295.45pt;margin-top:802.35pt;height:7.9pt;width:3.1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FYK+92AAA&#10;AA0BAAAPAAAAAAAAAAEAIAAAACIAAABkcnMvZG93bnJldi54bWxQSwECFAAUAAAACACHTuJA0sj6&#10;N6wBAABuAwAADgAAAAAAAAABACAAAAAn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A1F261"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CAD284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3746500</wp:posOffset>
              </wp:positionH>
              <wp:positionV relativeFrom="page">
                <wp:posOffset>10107930</wp:posOffset>
              </wp:positionV>
              <wp:extent cx="67310" cy="100330"/>
              <wp:effectExtent l="0" t="0" r="0" b="0"/>
              <wp:wrapNone/>
              <wp:docPr id="12" name="Shap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2EBE7A66"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#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2" o:spid="_x0000_s1026" o:spt="202" type="#_x0000_t202" style="position:absolute;left:0pt;margin-left:295pt;margin-top:795.9pt;height:7.9pt;width:5.3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BLLt/XAAAA&#10;DQEAAA8AAAAAAAAAAQAgAAAAIgAAAGRycy9kb3ducmV2LnhtbFBLAQIUABQAAAAIAIdO4kBLW0DM&#10;rAEAAHADAAAOAAAAAAAAAAEAIAAAACY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EBE7A66"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#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AAC7CD">
    <w:pPr>
      <w:widowControl w:val="0"/>
      <w:spacing w:line="1" w:lineRule="exact"/>
    </w:pPr>
    <w:bookmarkStart w:id="0" w:name="_GoBack"/>
    <w:bookmarkEnd w:id="0"/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1264920</wp:posOffset>
              </wp:positionH>
              <wp:positionV relativeFrom="page">
                <wp:posOffset>439420</wp:posOffset>
              </wp:positionV>
              <wp:extent cx="5017135" cy="28638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023BB301"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-202</w:t>
                          </w:r>
                          <w:r>
                            <w:rPr>
                              <w:rFonts w:hint="default"/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en-US" w:eastAsia="ru-RU" w:bidi="ru-RU"/>
                            </w:rPr>
                            <w:t>6</w:t>
                          </w: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 xml:space="preserve"> учебный год.</w:t>
                          </w:r>
                        </w:p>
                        <w:p w14:paraId="01EE8F66"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11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99.6pt;margin-top:34.6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Js6hh7WAAAA&#10;CgEAAA8AAAAAAAAAAQAgAAAAIgAAAGRycy9kb3ducmV2LnhtbFBLAQIUABQAAAAIAIdO4kDMJONy&#10;rQEAAHADAAAOAAAAAAAAAAEAIAAAACUBAABkcnMvZTJvRG9jLnhtbFBLBQYAAAAABgAGAFkBAABE&#10;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23BB301"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5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-202</w:t>
                    </w:r>
                    <w:r>
                      <w:rPr>
                        <w:rFonts w:hint="default"/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en-US" w:eastAsia="ru-RU" w:bidi="ru-RU"/>
                      </w:rPr>
                      <w:t>6</w:t>
                    </w: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 xml:space="preserve"> учебный год.</w:t>
                    </w:r>
                  </w:p>
                  <w:p w14:paraId="01EE8F66"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11 класс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98CCC3">
    <w:pPr>
      <w:widowControl w:val="0"/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D1A16E">
    <w:pPr>
      <w:widowControl w:val="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00DB35"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1264920</wp:posOffset>
              </wp:positionH>
              <wp:positionV relativeFrom="page">
                <wp:posOffset>439420</wp:posOffset>
              </wp:positionV>
              <wp:extent cx="5017135" cy="286385"/>
              <wp:effectExtent l="0" t="0" r="0" b="0"/>
              <wp:wrapNone/>
              <wp:docPr id="10" name="Shap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17135" cy="28638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66AC8E9F"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Всероссийская олимпиада школьников. Литература. 2024-2025 учебный год.</w:t>
                          </w:r>
                        </w:p>
                        <w:p w14:paraId="794EBD3B">
                          <w:pPr>
                            <w:pStyle w:val="7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000000"/>
                              <w:spacing w:val="0"/>
                              <w:w w:val="100"/>
                              <w:position w:val="0"/>
                              <w:sz w:val="24"/>
                              <w:szCs w:val="24"/>
                              <w:shd w:val="clear" w:color="auto" w:fill="auto"/>
                              <w:lang w:val="ru-RU" w:eastAsia="ru-RU" w:bidi="ru-RU"/>
                            </w:rPr>
                            <w:t>Школьный этап. 11 класс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Shape 10" o:spid="_x0000_s1026" o:spt="202" type="#_x0000_t202" style="position:absolute;left:0pt;margin-left:99.6pt;margin-top:34.6pt;height:22.55pt;width:395.05pt;mso-position-horizontal-relative:page;mso-position-vertical-relative:page;mso-wrap-style:none;z-index:-251657216;mso-width-relative:page;mso-height-relative:page;" filled="f" stroked="f" coordsize="21600,21600" o:gfxdata="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bOoYe1gAA&#10;AAoBAAAPAAAAAAAAAAEAIAAAACIAAABkcnMvZG93bnJldi54bWxQSwECFAAUAAAACACHTuJAnSzv&#10;A64BAAByAwAADgAAAAAAAAABACAAAAAl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6AC8E9F"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Всероссийская олимпиада школьников. Литература. 2024-2025 учебный год.</w:t>
                    </w:r>
                  </w:p>
                  <w:p w14:paraId="794EBD3B">
                    <w:pPr>
                      <w:pStyle w:val="7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4"/>
                        <w:szCs w:val="24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4"/>
                        <w:szCs w:val="24"/>
                        <w:shd w:val="clear" w:color="auto" w:fill="auto"/>
                        <w:lang w:val="ru-RU" w:eastAsia="ru-RU" w:bidi="ru-RU"/>
                      </w:rPr>
                      <w:t>Школьный этап. 11 класс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singleLevel"/>
    <w:tmpl w:val="CF092B84"/>
    <w:lvl w:ilvl="0" w:tentative="0">
      <w:start w:val="1"/>
      <w:numFmt w:val="decimal"/>
      <w:lvlText w:val="(%1)"/>
      <w:lvlJc w:val="left"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1">
    <w:nsid w:val="0053208E"/>
    <w:multiLevelType w:val="singleLevel"/>
    <w:tmpl w:val="0053208E"/>
    <w:lvl w:ilvl="0" w:tentative="0">
      <w:start w:val="1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abstractNum w:abstractNumId="2">
    <w:nsid w:val="59ADCABA"/>
    <w:multiLevelType w:val="singleLevel"/>
    <w:tmpl w:val="59ADCABA"/>
    <w:lvl w:ilvl="0" w:tentative="0">
      <w:start w:val="23"/>
      <w:numFmt w:val="decimal"/>
      <w:lvlText w:val="%1."/>
      <w:lvlJc w:val="left"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compatSetting w:name="compatibilityMode" w:uri="http://schemas.microsoft.com/office/word" w:val="15"/>
  </w:compat>
  <w:rsids>
    <w:rsidRoot w:val="00000000"/>
    <w:rsid w:val="25113DD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 Unicode MS" w:hAnsi="Arial Unicode MS" w:eastAsia="Arial Unicode MS" w:cs="Arial Unicode MS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2">
    <w:name w:val="Default Paragraph Fon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_"/>
    <w:basedOn w:val="2"/>
    <w:link w:val="5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5">
    <w:name w:val="Основной текст1"/>
    <w:basedOn w:val="1"/>
    <w:link w:val="4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6">
    <w:name w:val="Колонтитул (2)_"/>
    <w:basedOn w:val="2"/>
    <w:link w:val="7"/>
    <w:qFormat/>
    <w:uiPriority w:val="0"/>
    <w:rPr>
      <w:rFonts w:ascii="Times New Roman" w:hAnsi="Times New Roman" w:eastAsia="Times New Roman" w:cs="Times New Roman"/>
      <w:sz w:val="20"/>
      <w:szCs w:val="20"/>
      <w:u w:val="none"/>
    </w:rPr>
  </w:style>
  <w:style w:type="paragraph" w:customStyle="1" w:styleId="7">
    <w:name w:val="Колонтитул (2)"/>
    <w:basedOn w:val="1"/>
    <w:link w:val="6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0"/>
      <w:szCs w:val="20"/>
      <w:u w:val="none"/>
    </w:rPr>
  </w:style>
  <w:style w:type="character" w:customStyle="1" w:styleId="8">
    <w:name w:val="Основной текст (2)_"/>
    <w:basedOn w:val="2"/>
    <w:link w:val="9"/>
    <w:uiPriority w:val="0"/>
    <w:rPr>
      <w:rFonts w:ascii="Times New Roman" w:hAnsi="Times New Roman" w:eastAsia="Times New Roman" w:cs="Times New Roman"/>
      <w:u w:val="none"/>
    </w:rPr>
  </w:style>
  <w:style w:type="paragraph" w:customStyle="1" w:styleId="9">
    <w:name w:val="Основной текст (2)"/>
    <w:basedOn w:val="1"/>
    <w:link w:val="8"/>
    <w:qFormat/>
    <w:uiPriority w:val="0"/>
    <w:pPr>
      <w:widowControl w:val="0"/>
      <w:shd w:val="clear" w:color="auto" w:fill="auto"/>
      <w:jc w:val="center"/>
    </w:pPr>
    <w:rPr>
      <w:rFonts w:ascii="Times New Roman" w:hAnsi="Times New Roman" w:eastAsia="Times New Roman" w:cs="Times New Roman"/>
      <w:u w:val="none"/>
    </w:rPr>
  </w:style>
  <w:style w:type="character" w:customStyle="1" w:styleId="10">
    <w:name w:val="Подпись к картинке_"/>
    <w:basedOn w:val="2"/>
    <w:link w:val="11"/>
    <w:uiPriority w:val="0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paragraph" w:customStyle="1" w:styleId="11">
    <w:name w:val="Подпись к картинке"/>
    <w:basedOn w:val="1"/>
    <w:link w:val="10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character" w:customStyle="1" w:styleId="12">
    <w:name w:val="Подпись к таблице_"/>
    <w:basedOn w:val="2"/>
    <w:link w:val="13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3">
    <w:name w:val="Подпись к таблице"/>
    <w:basedOn w:val="1"/>
    <w:link w:val="12"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14">
    <w:name w:val="Другое_"/>
    <w:basedOn w:val="2"/>
    <w:link w:val="15"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paragraph" w:customStyle="1" w:styleId="15">
    <w:name w:val="Другое"/>
    <w:basedOn w:val="1"/>
    <w:link w:val="14"/>
    <w:qFormat/>
    <w:uiPriority w:val="0"/>
    <w:pPr>
      <w:widowControl w:val="0"/>
      <w:shd w:val="clear" w:color="auto" w:fill="auto"/>
    </w:pPr>
    <w:rPr>
      <w:rFonts w:ascii="Times New Roman" w:hAnsi="Times New Roman" w:eastAsia="Times New Roman" w:cs="Times New Roman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numbering" Target="numbering.xml"/><Relationship Id="rId21" Type="http://schemas.openxmlformats.org/officeDocument/2006/relationships/customXml" Target="../customXml/item1.xm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media/image6.jpeg"/><Relationship Id="rId18" Type="http://schemas.openxmlformats.org/officeDocument/2006/relationships/image" Target="media/image5.jpeg"/><Relationship Id="rId17" Type="http://schemas.openxmlformats.org/officeDocument/2006/relationships/image" Target="media/image4.jpeg"/><Relationship Id="rId16" Type="http://schemas.openxmlformats.org/officeDocument/2006/relationships/image" Target="media/image3.jpeg"/><Relationship Id="rId15" Type="http://schemas.openxmlformats.org/officeDocument/2006/relationships/image" Target="media/image2.jpeg"/><Relationship Id="rId14" Type="http://schemas.openxmlformats.org/officeDocument/2006/relationships/image" Target="media/image1.jpeg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TotalTime>0</TotalTime>
  <ScaleCrop>false</ScaleCrop>
  <LinksUpToDate>false</LinksUpToDate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2025-09-24T05:24:26Z</dcterms:created>
  <dc:creator>Vladimir Sperantov</dc:creator>
  <cp:lastModifiedBy>natal</cp:lastModifiedBy>
  <dcterms:modified xsi:type="dcterms:W3CDTF">2025-09-24T05:24:47Z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D13874E523CC45D5BE0502D91A62D2BD_12</vt:lpwstr>
  </property>
</Properties>
</file>